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1103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4731225" name="7dca8880-2a79-11f0-9f0c-b5d6f68f12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8001055" name="7dca8880-2a79-11f0-9f0c-b5d6f68f12e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60017" name="4e6050b0-2a84-11f0-ba37-499432afda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746996" name="4e6050b0-2a84-11f0-ba37-499432afdaf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1103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7376549" name="1b5ea6d0-2a7a-11f0-8d25-c305187fca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432980" name="1b5ea6d0-2a7a-11f0-8d25-c305187fca8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1105</w:t>
            </w:r>
          </w:p>
          <w:p>
            <w:pPr>
              <w:spacing w:before="0" w:after="0" w:line="240" w:lineRule="auto"/>
            </w:pPr>
            <w:r>
              <w:t>1105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5774870" name="5fb097e0-2a7e-11f0-948f-3dec11648e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650865" name="5fb097e0-2a7e-11f0-948f-3dec11648ee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7597737" name="36358e80-2a82-11f0-8a5f-999f00235b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385582" name="36358e80-2a82-11f0-8a5f-999f00235be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Original Restaurant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0795349" name="51717dc0-2a83-11f0-91ca-afb1ea901f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273406" name="51717dc0-2a83-11f0-91ca-afb1ea901fd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1103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0440247" name="8450cd30-2a7a-11f0-8fb4-eb2cbeea1b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181836" name="8450cd30-2a7a-11f0-8fb4-eb2cbeea1b3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1105</w:t>
            </w:r>
          </w:p>
          <w:p>
            <w:pPr>
              <w:spacing w:before="0" w:after="0" w:line="240" w:lineRule="auto"/>
            </w:pPr>
            <w:r>
              <w:t>1105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und Tapete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0180146" name="20b4ac10-2a7f-11f0-9194-018699d86d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777002" name="20b4ac10-2a7f-11f0-9194-018699d86d5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1105</w:t>
            </w:r>
          </w:p>
          <w:p>
            <w:pPr>
              <w:spacing w:before="0" w:after="0" w:line="240" w:lineRule="auto"/>
            </w:pPr>
            <w:r>
              <w:t>1105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6839662" name="e6d48a60-2a7e-11f0-9f03-db8e1cfa23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528923" name="e6d48a60-2a7e-11f0-9f03-db8e1cfa230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1103</w:t>
            </w:r>
          </w:p>
          <w:p>
            <w:pPr>
              <w:spacing w:before="0" w:after="0" w:line="240" w:lineRule="auto"/>
            </w:pPr>
            <w:r>
              <w:t>1103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alter 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1185292" name="4d32bc40-2a7b-11f0-ac45-2db05e3fd5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100902" name="4d32bc40-2a7b-11f0-ac45-2db05e3fd5e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1OG</w:t>
            </w:r>
          </w:p>
        </w:tc>
        <w:tc>
          <w:p>
            <w:pPr>
              <w:spacing w:before="0" w:after="0" w:line="240" w:lineRule="auto"/>
            </w:pPr>
            <w:r>
              <w:t>Brandabschnitte</w:t>
            </w:r>
          </w:p>
        </w:tc>
        <w:tc>
          <w:p>
            <w:pPr>
              <w:spacing w:before="0" w:after="0" w:line="240" w:lineRule="auto"/>
            </w:pPr>
            <w:r>
              <w:t>Verdacht auf Brandschutzplatte etc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180274" name="84c40f20-2a7f-11f0-baeb-e51fd80052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7884232" name="84c40f20-2a7f-11f0-baeb-e51fd800529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2669087" name="60e8c260-2a81-11f0-a615-c78c789d21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268484" name="60e8c260-2a81-11f0-a615-c78c789d21e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6603" name="b11b75c0-2a81-11f0-b0f8-77c46d8a7e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444624" name="b11b75c0-2a81-11f0-b0f8-77c46d8a7e9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p>
            <w:pPr>
              <w:spacing w:before="0" w:after="0" w:line="240" w:lineRule="auto"/>
            </w:pPr>
            <w:r>
              <w:t>Verdacht auf FCKW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8527091" name="cf61d3f0-2a84-11f0-bda7-2f7bb86833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337442" name="cf61d3f0-2a84-11f0-bda7-2f7bb86833e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bleihaltige Elektroisolationsrohre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6694492" name="fdb83120-2a81-11f0-b01f-15b3a1043e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587571" name="fdb83120-2a81-11f0-b01f-15b3a1043ec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 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Kühlzellendämmung</w:t>
            </w:r>
          </w:p>
        </w:tc>
        <w:tc>
          <w:p>
            <w:pPr>
              <w:spacing w:before="0" w:after="0" w:line="240" w:lineRule="auto"/>
            </w:pPr>
            <w:r>
              <w:t>Verdacht auf FCKW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4852197" name="a72d94b0-2a83-11f0-8912-19277c0986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624992" name="a72d94b0-2a83-11f0-8912-19277c0986b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Belmont</w:t>
            </w:r>
          </w:p>
          <w:p>
            <w:pPr>
              <w:spacing w:before="0" w:after="0" w:line="240" w:lineRule="auto"/>
            </w:pPr>
            <w:r>
              <w:t>2004</w:t>
            </w:r>
          </w:p>
        </w:tc>
        <w:tc>
          <w:p>
            <w:pPr>
              <w:spacing w:before="0" w:after="0" w:line="240" w:lineRule="auto"/>
            </w:pPr>
            <w:r>
              <w:t>ganzes Zimmer 2004</w:t>
            </w:r>
          </w:p>
        </w:tc>
        <w:tc>
          <w:p>
            <w:pPr>
              <w:spacing w:before="0" w:after="0" w:line="240" w:lineRule="auto"/>
            </w:pPr>
            <w:r>
              <w:t>umgebaut nach 1990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9132413" name="10cba090-2a86-11f0-922b-f536d05bf8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0624582" name="10cba090-2a86-11f0-922b-f536d05bf87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Zigarrenlounge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9511248" name="91b141f0-2a87-11f0-923c-d99a0fda4f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063820" name="91b141f0-2a87-11f0-923c-d99a0fda4fe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Zigarrenlounge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Verkleidungsholz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6451128" name="cbaeba30-2a88-11f0-b698-49c8949d67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784936" name="cbaeba30-2a88-11f0-b698-49c8949d677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Traffo</w:t>
            </w:r>
          </w:p>
        </w:tc>
        <w:tc>
          <w:p>
            <w:pPr>
              <w:spacing w:before="0" w:after="0" w:line="240" w:lineRule="auto"/>
            </w:pPr>
            <w:r>
              <w:t>Asbestkissen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3000280" name="b1586010-2a73-11f0-b099-89d5ae66b7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998879" name="b1586010-2a73-11f0-b099-89d5ae66b7b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1219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Fliesen unter Fliesen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6413981" name="67f02410-571b-11f0-a6ea-398018480c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198861" name="67f02410-571b-11f0-a6ea-398018480cd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1103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2.Lage 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5918419" name="16e51540-571f-11f0-b413-598bea90f1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325473" name="16e51540-571f-11f0-b413-598bea90f1e6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gelb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1103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2.Lage 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7615682" name="60b93ac0-571f-11f0-a8b9-ef82b41012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066934" name="60b93ac0-571f-11f0-a8b9-ef82b410128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1103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2.Lage 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2928212" name="ac7448b0-571f-11f0-9be4-a53b1c2143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472935" name="ac7448b0-571f-11f0-9be4-a53b1c214349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Türkies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Waldhaus Flims</w:t>
          </w:r>
        </w:p>
        <w:p>
          <w:pPr>
            <w:spacing w:before="0" w:after="0"/>
          </w:pPr>
          <w:r>
            <w:t>262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